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25/08/2026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EDWIN MANUEL HERRERA PEREZ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1042995826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08/11/2004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Presenta registro por Comportamientos que ponen en riesgo la vida e integridad de las personas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REGISTRO: 0021155151 FE CHA DE INSCRIPCION: 27 DE DICIEMBRE DE 1993 OFICINA DE REGISTRO: NOTARIA 1 SABANALARGA - ATLANTICO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ACTIVO-COTIZANTE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CON OBSERVACIONES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El candidato presenta registros en el Registro Nacional de Medidas Correctivas (RNMC). Esta situación fue revisada con la Gerencia Administrativa, quien indicaro que no se continuará con el proceso de selección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Antecedentes contravenciones - Policía Nacional: Presenta registro por Comportamientos que ponen en riesgo la vida e integridad de las personas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25_082909_5bc18bfa.jpg" TargetMode="External"/><Relationship Id="rId11" Type="http://schemas.openxmlformats.org/officeDocument/2006/relationships/hyperlink" Target="/storage/uploads/security_evidence/company_1/2026/08/POL_CON_20260825_083108_b069e2f1.jpg" TargetMode="External"/><Relationship Id="rId12" Type="http://schemas.openxmlformats.org/officeDocument/2006/relationships/hyperlink" Target="/storage/uploads/security_evidence/company_1/2026/08/RJ_PEN_20260825_083138_db6bfa73.jpg" TargetMode="External"/><Relationship Id="rId13" Type="http://schemas.openxmlformats.org/officeDocument/2006/relationships/hyperlink" Target="/storage/uploads/security_evidence/company_1/2026/08/RJ_GEN_20260825_083240_b5259173.jpg" TargetMode="External"/><Relationship Id="rId14" Type="http://schemas.openxmlformats.org/officeDocument/2006/relationships/hyperlink" Target="/storage/uploads/security_evidence/company_1/2026/08/CONTRAL_20260825_083354_aff8296b.jpg" TargetMode="External"/><Relationship Id="rId15" Type="http://schemas.openxmlformats.org/officeDocument/2006/relationships/hyperlink" Target="/storage/uploads/security_evidence/company_1/2026/08/PROC_20260825_083456_6320fc89.jpg" TargetMode="External"/><Relationship Id="rId16" Type="http://schemas.openxmlformats.org/officeDocument/2006/relationships/hyperlink" Target="/storage/uploads/security_evidence/company_1/2026/08/RUNT_SIMIT_20260825_083650_46c9da20.jpg" TargetMode="External"/><Relationship Id="rId17" Type="http://schemas.openxmlformats.org/officeDocument/2006/relationships/hyperlink" Target="/storage/uploads/security_evidence/company_1/2026/08/REG_CIVIL_20260825_083736_08f05994.jpg" TargetMode="External"/><Relationship Id="rId18" Type="http://schemas.openxmlformats.org/officeDocument/2006/relationships/hyperlink" Target="/storage/uploads/security_evidence/company_1/2026/08/RUT_20260825_083912_7ec2f3b8.jpg" TargetMode="External"/><Relationship Id="rId19" Type="http://schemas.openxmlformats.org/officeDocument/2006/relationships/hyperlink" Target="/storage/uploads/security_evidence/company_1/2026/08/RUES_20260825_083949_e7c516e0.jpg" TargetMode="External"/><Relationship Id="rId20" Type="http://schemas.openxmlformats.org/officeDocument/2006/relationships/hyperlink" Target="/storage/uploads/security_evidence/company_1/2026/08/LIC_RUNT_20260825_084027_562769e2.jpg" TargetMode="External"/><Relationship Id="rId21" Type="http://schemas.openxmlformats.org/officeDocument/2006/relationships/hyperlink" Target="/storage/uploads/security_evidence/company_1/2026/08/RUAF_AF_20260825_084921_15c4a1ee.jpg" TargetMode="External"/><Relationship Id="rId22" Type="http://schemas.openxmlformats.org/officeDocument/2006/relationships/hyperlink" Target="/storage/uploads/security_evidence/company_1/2026/08/BDUA_EST_20260825_085030_5e377b64.jpg" TargetMode="External"/><Relationship Id="rId23" Type="http://schemas.openxmlformats.org/officeDocument/2006/relationships/hyperlink" Target="/storage/uploads/security_evidence/company_1/2026/08/INTERPOL_20260825_085251_9b4687b9.jpg" TargetMode="External"/><Relationship Id="rId24" Type="http://schemas.openxmlformats.org/officeDocument/2006/relationships/hyperlink" Target="/storage/uploads/security_evidence/company_1/2026/08/REPUT_20260825_085448_122e98c7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