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31/08/2026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LAURA VANEZA MEJIA ALVARAN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1053851143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16/07/2014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OPERARIA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REGISTRO: 0040529506              FECHA DE INSCRIPCION: 09 DE NOVIEMBRE DE 2010                                                  OFICINA DE REGISTRO: NOTARIA 1 MANIZALES - CALDAS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 · SUBSIDIADO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PROTECCION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SALUD TOTAL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La candidata cuenta con Rut y la EPS en la que se encuentra no requiere traslado para su atención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RUT - DIAN: REGISTRO ACTIVO
* Licencias de tránsito - RUNT: REGISTRO ACTIVO
* EPS: SUBSIDIADO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31_161746_1ca2ec6b.jpg" TargetMode="External"/><Relationship Id="rId11" Type="http://schemas.openxmlformats.org/officeDocument/2006/relationships/hyperlink" Target="/storage/uploads/security_evidence/company_1/2026/08/POL_CON_20260831_162007_5e414683.jpg" TargetMode="External"/><Relationship Id="rId12" Type="http://schemas.openxmlformats.org/officeDocument/2006/relationships/hyperlink" Target="/storage/uploads/security_evidence/company_1/2026/08/RJ_PEN_20260831_162032_881fa74b.jpg" TargetMode="External"/><Relationship Id="rId13" Type="http://schemas.openxmlformats.org/officeDocument/2006/relationships/hyperlink" Target="/storage/uploads/security_evidence/company_1/2026/08/RJ_GEN_20260831_162119_631d0486.jpg" TargetMode="External"/><Relationship Id="rId14" Type="http://schemas.openxmlformats.org/officeDocument/2006/relationships/hyperlink" Target="/storage/uploads/security_evidence/company_1/2026/08/CONTRAL_20260831_162152_a48aa767.jpg" TargetMode="External"/><Relationship Id="rId15" Type="http://schemas.openxmlformats.org/officeDocument/2006/relationships/hyperlink" Target="/storage/uploads/security_evidence/company_1/2026/08/PROC_20260831_162226_5de52432.jpg" TargetMode="External"/><Relationship Id="rId16" Type="http://schemas.openxmlformats.org/officeDocument/2006/relationships/hyperlink" Target="/storage/uploads/security_evidence/company_1/2026/08/RUNT_SIMIT_20260831_162256_178e18c2.jpg" TargetMode="External"/><Relationship Id="rId17" Type="http://schemas.openxmlformats.org/officeDocument/2006/relationships/hyperlink" Target="/storage/uploads/security_evidence/company_1/2026/08/REG_CIVIL_20260831_162336_f8f7389d.jpg" TargetMode="External"/><Relationship Id="rId18" Type="http://schemas.openxmlformats.org/officeDocument/2006/relationships/hyperlink" Target="/storage/uploads/security_evidence/company_1/2026/08/RUT_20260831_162531_291730d0.jpg" TargetMode="External"/><Relationship Id="rId19" Type="http://schemas.openxmlformats.org/officeDocument/2006/relationships/hyperlink" Target="/storage/uploads/security_evidence/company_1/2026/08/RUES_20260831_162557_aee0e4a0.jpg" TargetMode="External"/><Relationship Id="rId20" Type="http://schemas.openxmlformats.org/officeDocument/2006/relationships/hyperlink" Target="/storage/uploads/security_evidence/company_1/2026/08/LIC_RUNT_20260831_162653_092a0c2c.jpg" TargetMode="External"/><Relationship Id="rId21" Type="http://schemas.openxmlformats.org/officeDocument/2006/relationships/hyperlink" Target="/storage/uploads/security_evidence/company_1/2026/08/RUAF_AF_20260831_163520_4ba71270.jpg" TargetMode="External"/><Relationship Id="rId22" Type="http://schemas.openxmlformats.org/officeDocument/2006/relationships/hyperlink" Target="/storage/uploads/security_evidence/company_1/2026/08/BDUA_EST_20260831_162845_9d70594f.jpg" TargetMode="External"/><Relationship Id="rId23" Type="http://schemas.openxmlformats.org/officeDocument/2006/relationships/hyperlink" Target="/storage/uploads/security_evidence/company_1/2026/08/INTERPOL_20260831_163148_cbaca446.jpg" TargetMode="External"/><Relationship Id="rId24" Type="http://schemas.openxmlformats.org/officeDocument/2006/relationships/hyperlink" Target="/storage/uploads/security_evidence/company_1/2026/08/OFAC_20260831_163425_9cae972e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