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003</w:t>
              <w:br/>
              <w:t>Fecha: 22/07/2026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01/09/2026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Personal - Prestación de servicios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YENGLENI MILEYDI LOZADA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CC No. 1007167346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12/03/2020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OPERARIO INTEGRAL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5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6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Serial del Registro Civil: 0032280532                           Fecha de inscripción: 07 DE OCTUBRE DE 2003               Oficina de Registro: REGISTRADURIA MUNICIPAL ARAUCA - ARAUCA</w:t>
            </w:r>
            <w:r>
              <w:t xml:space="preserve"> </w:t>
            </w:r>
            <w:r>
              <w:t/>
            </w:r>
            <w:hyperlink r:id="rId17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8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9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COTIZANTE</w:t>
            </w:r>
            <w:r>
              <w:t xml:space="preserve"> </w:t>
            </w:r>
            <w:r>
              <w:t/>
            </w:r>
            <w:hyperlink r:id="rId2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NUEVA EPS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COLPENSIONES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RETIRADO</w:t>
            </w:r>
            <w:r>
              <w:t xml:space="preserve"> </w:t>
            </w:r>
            <w:r>
              <w:t/>
            </w:r>
            <w:hyperlink r:id="rId2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NUEVA EPS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2026-08-09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FAVORABLE SIN NOVEDAD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>La candidata no cuenta con RUT y la EPS en la que se encuentra no requiere traslado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/storage/uploads/security_evidence/company_1/2026/09/POL_PEN_20260901_151610_7d49c258.jpg" TargetMode="External"/><Relationship Id="rId11" Type="http://schemas.openxmlformats.org/officeDocument/2006/relationships/hyperlink" Target="/storage/uploads/security_evidence/company_1/2026/09/POL_CON_20260901_151643_898b50aa.jpg" TargetMode="External"/><Relationship Id="rId12" Type="http://schemas.openxmlformats.org/officeDocument/2006/relationships/hyperlink" Target="/storage/uploads/security_evidence/company_1/2026/09/RJ_PEN_20260901_152135_e101bc8c.jpg" TargetMode="External"/><Relationship Id="rId13" Type="http://schemas.openxmlformats.org/officeDocument/2006/relationships/hyperlink" Target="/storage/uploads/security_evidence/company_1/2026/09/RJ_GEN_20260901_152211_c246ff71.jpg" TargetMode="External"/><Relationship Id="rId14" Type="http://schemas.openxmlformats.org/officeDocument/2006/relationships/hyperlink" Target="/storage/uploads/security_evidence/company_1/2026/09/CONTRAL_20260901_152258_6019a035.jpg" TargetMode="External"/><Relationship Id="rId15" Type="http://schemas.openxmlformats.org/officeDocument/2006/relationships/hyperlink" Target="/storage/uploads/security_evidence/company_1/2026/09/PROC_20260901_152349_edbf9f7c.jpg" TargetMode="External"/><Relationship Id="rId16" Type="http://schemas.openxmlformats.org/officeDocument/2006/relationships/hyperlink" Target="/storage/uploads/security_evidence/company_1/2026/09/RUNT_SIMIT_20260901_152431_522e56b4.jpg" TargetMode="External"/><Relationship Id="rId17" Type="http://schemas.openxmlformats.org/officeDocument/2006/relationships/hyperlink" Target="/storage/uploads/security_evidence/company_1/2026/09/REG_CIVIL_20260901_152626_349ddd25.jpg" TargetMode="External"/><Relationship Id="rId18" Type="http://schemas.openxmlformats.org/officeDocument/2006/relationships/hyperlink" Target="/storage/uploads/security_evidence/company_1/2026/09/RUT_20260901_152654_eb4a288c.jpg" TargetMode="External"/><Relationship Id="rId19" Type="http://schemas.openxmlformats.org/officeDocument/2006/relationships/hyperlink" Target="/storage/uploads/security_evidence/company_1/2026/09/RUES_20260901_152732_40ab9d53.jpg" TargetMode="External"/><Relationship Id="rId20" Type="http://schemas.openxmlformats.org/officeDocument/2006/relationships/hyperlink" Target="/storage/uploads/security_evidence/company_1/2026/09/LIC_RUNT_20260901_152824_b94ce7d1.jpg" TargetMode="External"/><Relationship Id="rId21" Type="http://schemas.openxmlformats.org/officeDocument/2006/relationships/hyperlink" Target="/storage/uploads/security_evidence/company_1/2026/09/RUAF_AF_20260901_153111_fd13178d.jpg" TargetMode="External"/><Relationship Id="rId22" Type="http://schemas.openxmlformats.org/officeDocument/2006/relationships/hyperlink" Target="/storage/uploads/security_evidence/company_1/2026/09/BDUA_EST_20260901_153230_5e7d5d0a.jpg" TargetMode="External"/><Relationship Id="rId23" Type="http://schemas.openxmlformats.org/officeDocument/2006/relationships/hyperlink" Target="/storage/uploads/security_evidence/company_1/2026/09/INTERPOL_20260901_153321_a2993d77.jpg" TargetMode="External"/><Relationship Id="rId24" Type="http://schemas.openxmlformats.org/officeDocument/2006/relationships/hyperlink" Target="/storage/uploads/security_evidence/company_1/2026/09/OFAC_20260901_153418_0392f574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