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01/09/2026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Laboral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YISETH MARBELLA HERRERA SINISTERRA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PPT No. 5820651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08/03/2022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/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Sin datos de registro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8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9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SUBSIDIADO</w:t>
            </w:r>
            <w:r>
              <w:t xml:space="preserve"> </w:t>
            </w:r>
            <w:r>
              <w:t/>
            </w:r>
            <w:hyperlink r:id="rId2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SIN AFILIACION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Candidata no cuenta con Rut y la EPS en la que se encuentra no requiere traslado para su atención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9/POL_PEN_20260901_142316_de9e1b9d.jpg" TargetMode="External"/><Relationship Id="rId11" Type="http://schemas.openxmlformats.org/officeDocument/2006/relationships/hyperlink" Target="/storage/uploads/security_evidence/company_1/2026/09/POL_CON_20260901_142356_7e21a955.jpg" TargetMode="External"/><Relationship Id="rId12" Type="http://schemas.openxmlformats.org/officeDocument/2006/relationships/hyperlink" Target="/storage/uploads/security_evidence/company_1/2026/09/RJ_PEN_20260901_142424_91725140.jpg" TargetMode="External"/><Relationship Id="rId13" Type="http://schemas.openxmlformats.org/officeDocument/2006/relationships/hyperlink" Target="/storage/uploads/security_evidence/company_1/2026/09/RJ_GEN_20260901_142518_33bfc537.jpg" TargetMode="External"/><Relationship Id="rId14" Type="http://schemas.openxmlformats.org/officeDocument/2006/relationships/hyperlink" Target="/storage/uploads/security_evidence/company_1/2026/09/CONTRAL_20260901_142613_13345465.jpg" TargetMode="External"/><Relationship Id="rId15" Type="http://schemas.openxmlformats.org/officeDocument/2006/relationships/hyperlink" Target="/storage/uploads/security_evidence/company_1/2026/09/PROC_20260901_142957_07dbddec.jpg" TargetMode="External"/><Relationship Id="rId16" Type="http://schemas.openxmlformats.org/officeDocument/2006/relationships/hyperlink" Target="/storage/uploads/security_evidence/company_1/2026/09/RUNT_SIMIT_20260901_143508_e3567830.jpg" TargetMode="External"/><Relationship Id="rId17" Type="http://schemas.openxmlformats.org/officeDocument/2006/relationships/hyperlink" Target="/storage/uploads/security_evidence/company_1/2026/09/REG_CIVIL_20260901_143303_4d5b9ff9.jpg" TargetMode="External"/><Relationship Id="rId18" Type="http://schemas.openxmlformats.org/officeDocument/2006/relationships/hyperlink" Target="/storage/uploads/security_evidence/company_1/2026/09/RUT_20260901_143353_37281d78.jpg" TargetMode="External"/><Relationship Id="rId19" Type="http://schemas.openxmlformats.org/officeDocument/2006/relationships/hyperlink" Target="/storage/uploads/security_evidence/company_1/2026/09/RUES_20260901_143421_5e6fa4df.jpg" TargetMode="External"/><Relationship Id="rId20" Type="http://schemas.openxmlformats.org/officeDocument/2006/relationships/hyperlink" Target="/storage/uploads/security_evidence/company_1/2026/09/LIC_RUNT_20260901_143439_b12b688d.jpg" TargetMode="External"/><Relationship Id="rId21" Type="http://schemas.openxmlformats.org/officeDocument/2006/relationships/hyperlink" Target="/storage/uploads/security_evidence/company_1/2026/09/RUAF_AF_20260901_150319_d06c2afd.jpg" TargetMode="External"/><Relationship Id="rId22" Type="http://schemas.openxmlformats.org/officeDocument/2006/relationships/hyperlink" Target="/storage/uploads/security_evidence/company_1/2026/09/BDUA_EST_20260901_145720_f1ffcdd2.jpg" TargetMode="External"/><Relationship Id="rId23" Type="http://schemas.openxmlformats.org/officeDocument/2006/relationships/hyperlink" Target="/storage/uploads/security_evidence/company_1/2026/09/INTERPOL_20260901_150416_6789cf47.jpg" TargetMode="External"/><Relationship Id="rId24" Type="http://schemas.openxmlformats.org/officeDocument/2006/relationships/hyperlink" Target="/storage/uploads/security_evidence/company_1/2026/09/OFAC_20260901_150525_628e5f15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