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29/07/2026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CARMEN CECILIA MERIÑO GUTIERREZ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1081795226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13/02/2019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	
0039488923 FECHA DE INSCRIPCION 04 DE AGOSTO DE 2006 OFICINA DE REGISTRO EGISTRADURIA MUNICIPAL FUNDACION - MAGDALENA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COLPENSIONES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POSITIVA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candidata no cuenta con RUT y la EPS en la que se encuentra no requiere traslado para su atención.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7/POL_PEN_20260729_170250_73eb22a4.jpg" TargetMode="External"/><Relationship Id="rId11" Type="http://schemas.openxmlformats.org/officeDocument/2006/relationships/hyperlink" Target="/storage/uploads/security_evidence/company_1/2026/07/POL_CON_20260729_170348_7d52c30a.jpg" TargetMode="External"/><Relationship Id="rId12" Type="http://schemas.openxmlformats.org/officeDocument/2006/relationships/hyperlink" Target="/storage/uploads/security_evidence/company_1/2026/07/RJ_PEN_20260729_170433_272836bf.jpg" TargetMode="External"/><Relationship Id="rId13" Type="http://schemas.openxmlformats.org/officeDocument/2006/relationships/hyperlink" Target="/storage/uploads/security_evidence/company_1/2026/07/RJ_GEN_20260729_170520_1bd9fc63.jpg" TargetMode="External"/><Relationship Id="rId14" Type="http://schemas.openxmlformats.org/officeDocument/2006/relationships/hyperlink" Target="/storage/uploads/security_evidence/company_1/2026/07/CONTRAL_20260729_170612_0300a85a.jpg" TargetMode="External"/><Relationship Id="rId15" Type="http://schemas.openxmlformats.org/officeDocument/2006/relationships/hyperlink" Target="/storage/uploads/security_evidence/company_1/2026/07/PROC_20260729_170713_ebbb2cad.jpg" TargetMode="External"/><Relationship Id="rId16" Type="http://schemas.openxmlformats.org/officeDocument/2006/relationships/hyperlink" Target="/storage/uploads/security_evidence/company_1/2026/07/RUNT_SIMIT_20260729_170942_6359d276.jpg" TargetMode="External"/><Relationship Id="rId17" Type="http://schemas.openxmlformats.org/officeDocument/2006/relationships/hyperlink" Target="/storage/uploads/security_evidence/company_1/2026/07/REG_CIVIL_20260729_171029_06aa7348.jpg" TargetMode="External"/><Relationship Id="rId18" Type="http://schemas.openxmlformats.org/officeDocument/2006/relationships/hyperlink" Target="/storage/uploads/security_evidence/company_1/2026/07/RUT_20260729_171430_55221313.jpg" TargetMode="External"/><Relationship Id="rId19" Type="http://schemas.openxmlformats.org/officeDocument/2006/relationships/hyperlink" Target="/storage/uploads/security_evidence/company_1/2026/07/RUES_20260729_171328_5ff82699.jpg" TargetMode="External"/><Relationship Id="rId20" Type="http://schemas.openxmlformats.org/officeDocument/2006/relationships/hyperlink" Target="/storage/uploads/security_evidence/company_1/2026/07/LIC_RUNT_20260729_170832_9ad9569d.jpg" TargetMode="External"/><Relationship Id="rId21" Type="http://schemas.openxmlformats.org/officeDocument/2006/relationships/hyperlink" Target="/storage/uploads/security_evidence/company_1/2026/07/RUAF_AF_20260729_171716_8020f84d.jpg" TargetMode="External"/><Relationship Id="rId22" Type="http://schemas.openxmlformats.org/officeDocument/2006/relationships/hyperlink" Target="/storage/uploads/security_evidence/company_1/2026/07/BDUA_EST_20260729_171853_d39944d3.jpg" TargetMode="External"/><Relationship Id="rId23" Type="http://schemas.openxmlformats.org/officeDocument/2006/relationships/hyperlink" Target="/storage/uploads/security_evidence/company_1/2026/07/INTERPOL_20260729_171947_0b53beb2.jpg" TargetMode="External"/><Relationship Id="rId24" Type="http://schemas.openxmlformats.org/officeDocument/2006/relationships/hyperlink" Target="/storage/uploads/security_evidence/company_1/2026/07/OFAC_20260729_172059_13ac8b3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