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23/07/2026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MARTA MILENA URIANA EPIEYU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C.C No. 1192730763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10/07/2019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/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SERIAL DEL REGISTRO 0034199516 FECHA DE INSCRIPCION 28 DE AGOSTO DEL 2002 REGISTRADURIA MUNICIPAL MANAURE - LA GUAJIRA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ANAS WAYUU EPSI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PORVENIR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POSITIVA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ANAS WAYUU EPSI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La pagina de la Dian se encuentra fallando por lo cual en este momento no sabemos si cuenta con RUT y la EPS en la que se encuentra afiliada requiere traslado para su atención.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7/POL_PEN_20260723_143430_eb4908b6.jpg" TargetMode="External"/><Relationship Id="rId11" Type="http://schemas.openxmlformats.org/officeDocument/2006/relationships/hyperlink" Target="/storage/uploads/security_evidence/company_1/2026/07/POL_CON_20260723_143559_11440417.jpg" TargetMode="External"/><Relationship Id="rId12" Type="http://schemas.openxmlformats.org/officeDocument/2006/relationships/hyperlink" Target="/storage/uploads/security_evidence/company_1/2026/07/RJ_PEN_20260723_143700_65ec9825.jpg" TargetMode="External"/><Relationship Id="rId13" Type="http://schemas.openxmlformats.org/officeDocument/2006/relationships/hyperlink" Target="/storage/uploads/security_evidence/company_1/2026/07/RJ_GEN_20260723_143755_df320672.jpg" TargetMode="External"/><Relationship Id="rId14" Type="http://schemas.openxmlformats.org/officeDocument/2006/relationships/hyperlink" Target="/storage/uploads/security_evidence/company_1/2026/07/PROC_20260723_143907_c2325324.jpg" TargetMode="External"/><Relationship Id="rId15" Type="http://schemas.openxmlformats.org/officeDocument/2006/relationships/hyperlink" Target="/storage/uploads/security_evidence/company_1/2026/07/RUNT_SIMIT_20260723_144611_414b0716.jpg" TargetMode="External"/><Relationship Id="rId16" Type="http://schemas.openxmlformats.org/officeDocument/2006/relationships/hyperlink" Target="/storage/uploads/security_evidence/company_1/2026/07/REG_CIVIL_20260723_144148_dd105eb3.jpg" TargetMode="External"/><Relationship Id="rId17" Type="http://schemas.openxmlformats.org/officeDocument/2006/relationships/hyperlink" Target="/storage/uploads/security_evidence/company_1/2026/07/RUES_20260723_144428_12a0c2b3.jpg" TargetMode="External"/><Relationship Id="rId18" Type="http://schemas.openxmlformats.org/officeDocument/2006/relationships/hyperlink" Target="/storage/uploads/security_evidence/company_1/2026/07/LIC_RUNT_20260723_144730_100614dd.jpg" TargetMode="External"/><Relationship Id="rId19" Type="http://schemas.openxmlformats.org/officeDocument/2006/relationships/hyperlink" Target="/storage/uploads/security_evidence/company_1/2026/07/RUAF_AF_20260723_145241_feb4c557.pdf" TargetMode="External"/><Relationship Id="rId20" Type="http://schemas.openxmlformats.org/officeDocument/2006/relationships/hyperlink" Target="/storage/uploads/security_evidence/company_1/2026/07/BDUA_EST_20260723_145342_fe8e320a.jpg" TargetMode="External"/><Relationship Id="rId21" Type="http://schemas.openxmlformats.org/officeDocument/2006/relationships/hyperlink" Target="/storage/uploads/security_evidence/company_1/2026/07/INTERPOL_20260723_145432_4b18af59.jpg" TargetMode="External"/><Relationship Id="rId22" Type="http://schemas.openxmlformats.org/officeDocument/2006/relationships/hyperlink" Target="/storage/uploads/security_evidence/company_1/2026/07/OFAC_20260723_145547_e47c1451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