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2304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1143000" cy="62103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mandatos_logo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00" cy="6210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6408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30"/>
              </w:rPr>
              <w:t>ESTUDIO DE SEGURIDAD NIVEL 1</w:t>
            </w:r>
          </w:p>
          <w:p>
            <w:pPr>
              <w:spacing w:after="0"/>
              <w:jc w:val="center"/>
            </w:pPr>
            <w:r>
              <w:rPr>
                <w:rFonts w:ascii="Open Sans" w:hAnsi="Open Sans"/>
                <w:color w:val="567078"/>
                <w:sz w:val="16"/>
              </w:rPr>
              <w:t>Validación de antecedentes, información pública y listas</w:t>
            </w:r>
          </w:p>
        </w:tc>
        <w:tc>
          <w:tcPr>
            <w:tcW w:type="dxa" w:w="2232"/>
            <w:vAlign w:val="center"/>
            <w:tcBorders>
              <w:top w:val="single" w:sz="0" w:color="01495E"/>
              <w:left w:val="single" w:sz="0" w:color="01495E"/>
              <w:bottom w:val="single" w:sz="0" w:color="01495E"/>
              <w:right w:val="single" w:sz="0" w:color="01495E"/>
              <w:insideH w:val="single" w:sz="0" w:color="01495E"/>
              <w:insideV w:val="single" w:sz="0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 w:val="0"/>
                <w:color w:val="01495E"/>
                <w:sz w:val="16"/>
              </w:rPr>
              <w:t>Código: GE-MD-32-B</w:t>
              <w:br/>
              <w:t>Versión: 003</w:t>
              <w:br/>
              <w:t>Fecha: 22/07/2026</w:t>
            </w:r>
          </w:p>
        </w:tc>
      </w:tr>
    </w:tbl>
    <w:p>
      <w:pPr>
        <w:spacing w:after="60"/>
        <w:pBdr>
          <w:bottom w:val="single" w:sz="18" w:color="01495E"/>
        </w:pBdr>
      </w:pPr>
      <w:r>
        <w:rPr>
          <w:sz w:val="2"/>
        </w:rPr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DATOS DE CONSULTA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del estudio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03/08/2026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Tipo de contratación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Personal - Prestación de servicios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Nombre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ALBERTO EPIAYU PUSHAINA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Documento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CC No. 1192736945</w:t>
            </w:r>
          </w:p>
        </w:tc>
      </w:tr>
      <w:tr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Fecha de expedición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13/11/2018</w:t>
            </w:r>
          </w:p>
        </w:tc>
        <w:tc>
          <w:tcPr>
            <w:tcW w:type="dxa" w:w="1655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EAF4F7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Observación / cargo</w:t>
            </w:r>
          </w:p>
        </w:tc>
        <w:tc>
          <w:tcPr>
            <w:tcW w:type="dxa" w:w="3960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7"/>
              </w:rPr>
              <w:t>OPERARIO INTEGRAL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Clasificación: “Personal” identifica estudios de candidatos o colaboradores. “Negocio / contratación civil” corresponde a arrendamientos, proveedores u otras relaciones no personales.</w:t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  <w:shd w:fill="F7FAFB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5"/>
              </w:rPr>
              <w:t>Las observaciones se registran únicamente cuando existe un resultado positivo, una novedad o información que requiera explicación.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VALIDACIONES JUDICIALES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contravenciones - Policía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penales - Rama Judicial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Antecedentes judiciales (civil, laboral, familia y administrativo)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SANCIONES NACIONALES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fiscal - Contraloría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Responsabilidad disciplinaria - Procuraduría General de la Nación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5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Multas y comparendos de tránsito - RUNT / SIMIT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6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Deudas con el Estado - BDME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INFORMACIÓN PÚBLICA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civil de nacimiento - Registraduría Nacional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Serial del registro 0034526541 Fecha inscripción 15 DE NOVIEMBRE DE 2002 Oficina de registro 	
REGISTRADURIA MUNICIPAL MANAURE - LA GUAJIRA</w:t>
            </w:r>
            <w:r>
              <w:t xml:space="preserve"> </w:t>
            </w:r>
            <w:r>
              <w:t/>
            </w:r>
            <w:hyperlink r:id="rId17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RUT - DIAN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SI</w:t>
            </w:r>
            <w:r>
              <w:t xml:space="preserve"> </w:t>
            </w:r>
            <w:r>
              <w:t/>
            </w:r>
            <w:hyperlink r:id="rId18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ACTIVO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Registro mercantil - RUES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19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Licencias de tránsito - RUNT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0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SEGURIDAD SOCIAL - RUAF Y BDUA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2772"/>
        <w:gridCol w:w="2772"/>
        <w:gridCol w:w="2772"/>
        <w:gridCol w:w="2772"/>
      </w:tblGrid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Afiliación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Evidencia cargada</w:t>
            </w:r>
            <w:r>
              <w:t xml:space="preserve"> </w:t>
            </w:r>
            <w:r>
              <w:t/>
            </w:r>
            <w:hyperlink r:id="rId21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 · CONTRIBUTIVO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AFP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PORVENIR</w:t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RUAF - ARL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COLPATRIA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Estado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ACTIVO</w:t>
            </w:r>
            <w:r>
              <w:t xml:space="preserve"> </w:t>
            </w:r>
            <w:r>
              <w:t/>
            </w:r>
            <w:hyperlink r:id="rId22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EPS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NUEVA EPS</w:t>
            </w:r>
            <w:r>
              <w:t xml:space="preserve"> </w:t>
            </w:r>
            <w:r>
              <w:t/>
            </w:r>
          </w:p>
        </w:tc>
      </w:tr>
      <w:tr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BDUA - Fecha fin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194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Observaciones</w:t>
            </w:r>
          </w:p>
        </w:tc>
        <w:tc>
          <w:tcPr>
            <w:tcW w:type="dxa" w:w="3671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</w:r>
          </w:p>
        </w:tc>
      </w:tr>
      <w:tr>
        <w:tc>
          <w:tcPr>
            <w:tcW w:type="dxa" w:w="11230"/>
            <w:gridSpan w:val="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F7FAFB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4A5D63"/>
                <w:sz w:val="14"/>
              </w:rPr>
              <w:t>La información de RUAF y BDUA se transcribe exactamente como aparece en las consultas oficiales.</w:t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LISTAS, REPUTACIÓN Y DOCUMENTOS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3696"/>
        <w:gridCol w:w="3696"/>
        <w:gridCol w:w="3696"/>
      </w:tblGrid>
      <w:tr>
        <w:tc>
          <w:tcPr>
            <w:tcW w:type="dxa" w:w="576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Validación</w:t>
            </w:r>
          </w:p>
        </w:tc>
        <w:tc>
          <w:tcPr>
            <w:tcW w:type="dxa" w:w="1440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Resultado</w:t>
            </w:r>
          </w:p>
        </w:tc>
        <w:tc>
          <w:tcPr>
            <w:tcW w:type="dxa" w:w="4031"/>
            <w:shd w:fill="DDE8EB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5"/>
              </w:rPr>
              <w:t>Detalle / información encontrada</w:t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Interpol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3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OFAC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  <w:hyperlink r:id="rId24">
              <w:r>
                <w:rPr>
                  <w:color w:val="0563C1"/>
                  <w:u w:val="single"/>
                </w:rPr>
                <w:t>Ver evidencia</w:t>
              </w:r>
            </w:hyperlink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Validación reputacional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NO</w:t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  <w:tr>
        <w:tc>
          <w:tcPr>
            <w:tcW w:type="dxa" w:w="576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Documentos aportados / validación documental</w:t>
            </w:r>
          </w:p>
        </w:tc>
        <w:tc>
          <w:tcPr>
            <w:tcW w:type="dxa" w:w="1440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/>
            </w:r>
            <w:r>
              <w:t xml:space="preserve"> </w:t>
            </w:r>
            <w:r>
              <w:t/>
            </w:r>
          </w:p>
        </w:tc>
        <w:tc>
          <w:tcPr>
            <w:tcW w:type="dxa" w:w="4031"/>
            <w:vAlign w:val="center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/>
            </w:r>
          </w:p>
        </w:tc>
      </w:tr>
    </w:tbl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1088"/>
      </w:tblGrid>
      <w:tr>
        <w:tc>
          <w:tcPr>
            <w:tcW w:type="dxa" w:w="11088"/>
            <w:shd w:fill="01495E"/>
            <w:vAlign w:val="center"/>
            <w:tcBorders>
              <w:top w:val="single" w:sz="4" w:color="01495E"/>
              <w:left w:val="single" w:sz="4" w:color="01495E"/>
              <w:bottom w:val="single" w:sz="4" w:color="01495E"/>
              <w:right w:val="single" w:sz="4" w:color="01495E"/>
              <w:insideH w:val="single" w:sz="4" w:color="01495E"/>
              <w:insideV w:val="single" w:sz="4" w:color="01495E"/>
            </w:tcBorders>
          </w:tcPr>
          <w:p>
            <w:pPr>
              <w:spacing w:after="0" w:before="0"/>
              <w:jc w:val="center"/>
            </w:pPr>
            <w:r/>
            <w:r>
              <w:rPr>
                <w:rFonts w:ascii="Open Sans" w:hAnsi="Open Sans" w:eastAsia="Open Sans"/>
                <w:b/>
                <w:color w:val="FFFFFF"/>
                <w:sz w:val="18"/>
              </w:rPr>
              <w:t>CONCEPTO</w:t>
            </w:r>
          </w:p>
        </w:tc>
      </w:tr>
    </w:tbl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5544"/>
        <w:gridCol w:w="5544"/>
      </w:tblGrid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Clasificación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8"/>
              </w:rPr>
              <w:t>FAVORABLE SIN NOVEDAD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Concepto detallado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6"/>
              </w:rPr>
              <w:t>El candidato cuenta con RUT y la EPS en la que se encuentra no requiere traslado para su atención</w:t>
            </w:r>
          </w:p>
        </w:tc>
      </w:tr>
      <w:tr>
        <w:tc>
          <w:tcPr>
            <w:tcW w:type="dxa" w:w="2448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shd w:fill="EAF4F7"/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/>
                <w:color w:val="01495E"/>
                <w:sz w:val="16"/>
              </w:rPr>
              <w:t>Trazabilidad de observaciones</w:t>
            </w:r>
          </w:p>
        </w:tc>
        <w:tc>
          <w:tcPr>
            <w:tcW w:type="dxa" w:w="8784"/>
            <w:tcBorders>
              <w:top w:val="single" w:sz="4" w:color="A8B7BC"/>
              <w:left w:val="single" w:sz="4" w:color="A8B7BC"/>
              <w:bottom w:val="single" w:sz="4" w:color="A8B7BC"/>
              <w:right w:val="single" w:sz="4" w:color="A8B7BC"/>
              <w:insideH w:val="single" w:sz="4" w:color="A8B7BC"/>
              <w:insideV w:val="single" w:sz="4" w:color="A8B7BC"/>
            </w:tcBorders>
            <w:vAlign w:val="center"/>
          </w:tcPr>
          <w:p>
            <w:pPr>
              <w:spacing w:after="0" w:before="0"/>
            </w:pPr>
            <w:r/>
            <w:r>
              <w:rPr>
                <w:rFonts w:ascii="Open Sans" w:hAnsi="Open Sans" w:eastAsia="Open Sans"/>
                <w:b w:val="0"/>
                <w:color w:val="000000"/>
                <w:sz w:val="15"/>
              </w:rPr>
              <w:t>* RUT - DIAN: REGISTRO ACTIVO
* EPS: CONTRIBUTIVO</w:t>
            </w:r>
          </w:p>
        </w:tc>
      </w:tr>
    </w:tbl>
    <w:p>
      <w:pPr>
        <w:spacing w:before="80" w:after="0"/>
        <w:jc w:val="center"/>
      </w:pPr>
      <w:r>
        <w:rPr>
          <w:rFonts w:ascii="Open Sans" w:hAnsi="Open Sans"/>
          <w:color w:val="567078"/>
          <w:sz w:val="14"/>
        </w:rPr>
        <w:t>Gestión Empresarial Externa - GE. Documento controlado por Mandatos Abogados®</w:t>
      </w:r>
    </w:p>
    <w:p>
      <w:pPr>
        <w:spacing w:after="0"/>
        <w:jc w:val="center"/>
      </w:pPr>
      <w:r>
        <w:rPr>
          <w:rFonts w:ascii="Open Sans" w:hAnsi="Open Sans"/>
          <w:color w:val="567078"/>
          <w:sz w:val="14"/>
        </w:rPr>
        <w:t>info@mandatosabogados.com  |  www.mandatosabogados.com</w:t>
      </w:r>
    </w:p>
    <w:sectPr w:rsidR="00FC693F" w:rsidRPr="0006063C" w:rsidSect="00034616">
      <w:pgSz w:w="12240" w:h="15840"/>
      <w:pgMar w:top="504" w:right="576" w:bottom="504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Open Sans" w:hAnsi="Open Sans" w:eastAsia="Open Sans"/>
      <w:sz w:val="17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/storage/uploads/security_evidence/company_1/2026/08/POL_PEN_20260803_100524_161d34cf.jpg" TargetMode="External"/><Relationship Id="rId11" Type="http://schemas.openxmlformats.org/officeDocument/2006/relationships/hyperlink" Target="/storage/uploads/security_evidence/company_1/2026/08/POL_CON_20260803_101119_283ea081.jpg" TargetMode="External"/><Relationship Id="rId12" Type="http://schemas.openxmlformats.org/officeDocument/2006/relationships/hyperlink" Target="/storage/uploads/security_evidence/company_1/2026/08/RJ_PEN_20260803_101144_8bdc41f4.jpg" TargetMode="External"/><Relationship Id="rId13" Type="http://schemas.openxmlformats.org/officeDocument/2006/relationships/hyperlink" Target="/storage/uploads/security_evidence/company_1/2026/08/RJ_GEN_20260803_101223_640f7792.jpg" TargetMode="External"/><Relationship Id="rId14" Type="http://schemas.openxmlformats.org/officeDocument/2006/relationships/hyperlink" Target="/storage/uploads/security_evidence/company_1/2026/08/CONTRAL_20260803_101440_507d1d0a.jpg" TargetMode="External"/><Relationship Id="rId15" Type="http://schemas.openxmlformats.org/officeDocument/2006/relationships/hyperlink" Target="/storage/uploads/security_evidence/company_1/2026/08/PROC_20260803_101522_17d5eb60.jpg" TargetMode="External"/><Relationship Id="rId16" Type="http://schemas.openxmlformats.org/officeDocument/2006/relationships/hyperlink" Target="/storage/uploads/security_evidence/company_1/2026/08/RUNT_SIMIT_20260803_102046_31d966a7.jpg" TargetMode="External"/><Relationship Id="rId17" Type="http://schemas.openxmlformats.org/officeDocument/2006/relationships/hyperlink" Target="/storage/uploads/security_evidence/company_1/2026/08/REG_CIVIL_20260803_101727_a5378c3b.jpg" TargetMode="External"/><Relationship Id="rId18" Type="http://schemas.openxmlformats.org/officeDocument/2006/relationships/hyperlink" Target="/storage/uploads/security_evidence/company_1/2026/08/RUT_20260803_101913_1f4a543f.jpg" TargetMode="External"/><Relationship Id="rId19" Type="http://schemas.openxmlformats.org/officeDocument/2006/relationships/hyperlink" Target="/storage/uploads/security_evidence/company_1/2026/08/RUES_20260803_101948_1dd9d260.jpg" TargetMode="External"/><Relationship Id="rId20" Type="http://schemas.openxmlformats.org/officeDocument/2006/relationships/hyperlink" Target="/storage/uploads/security_evidence/company_1/2026/08/LIC_RUNT_20260803_102005_b72cfef8.jpg" TargetMode="External"/><Relationship Id="rId21" Type="http://schemas.openxmlformats.org/officeDocument/2006/relationships/hyperlink" Target="/storage/uploads/security_evidence/company_1/2026/08/RUAF_AF_20260803_103247_6dc9411a.jpg" TargetMode="External"/><Relationship Id="rId22" Type="http://schemas.openxmlformats.org/officeDocument/2006/relationships/hyperlink" Target="/storage/uploads/security_evidence/company_1/2026/08/BDUA_EST_20260803_103404_ae4adc26.jpg" TargetMode="External"/><Relationship Id="rId23" Type="http://schemas.openxmlformats.org/officeDocument/2006/relationships/hyperlink" Target="/storage/uploads/security_evidence/company_1/2026/08/INTERPOL_20260803_103512_0e1ad18c.jpg" TargetMode="External"/><Relationship Id="rId24" Type="http://schemas.openxmlformats.org/officeDocument/2006/relationships/hyperlink" Target="/storage/uploads/security_evidence/company_1/2026/08/OFAC_20260803_103609_ddaad029.jp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