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19/08/2026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ANGELICA JOHANA VELASCO BELLO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C.C No. 1051266662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23/06/2011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Operario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NOTARIA 1 CHISCAS - BOYACA 0016454237 - 	
92101269290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PENDIENTE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ACTIVA CAJACOPI EPS S.A.S Subsidiado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CAJACOPI SAS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PORVENIR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N/A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 PROTEGER EPS S.A.S. SUBSIDIADO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PROTEGER EPS S.A.S.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2026-08-19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/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19_124745_da311dd2.jpg" TargetMode="External"/><Relationship Id="rId11" Type="http://schemas.openxmlformats.org/officeDocument/2006/relationships/hyperlink" Target="/storage/uploads/security_evidence/company_1/2026/08/POL_CON_20260819_124852_90a26a78.jpg" TargetMode="External"/><Relationship Id="rId12" Type="http://schemas.openxmlformats.org/officeDocument/2006/relationships/hyperlink" Target="/storage/uploads/security_evidence/company_1/2026/08/REG_CIVIL_20260819_124951_eb540330.jpg" TargetMode="External"/><Relationship Id="rId13" Type="http://schemas.openxmlformats.org/officeDocument/2006/relationships/hyperlink" Target="/storage/uploads/security_evidence/company_1/2026/08/RUAF_AF_20260819_125926_c61f84fc.jpg" TargetMode="External"/><Relationship Id="rId14" Type="http://schemas.openxmlformats.org/officeDocument/2006/relationships/hyperlink" Target="/storage/uploads/security_evidence/company_1/2026/08/BDUA_EST_20260819_130042_49c7ced2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