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21/08/2026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Laboral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FRANCISCO APUSHANA GONZALEZ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1124100421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24/09/2025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OPERARIO INTEGRAL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5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SERIAL DEL REGISTRO: 0064831546 FECHA DE INSCRIPCION: 24/09/2025 OFICINA DE REGISTRO: REGISTRADURIA MUNICIPAL DE MAICAO-LA GUAJIRA</w:t>
            </w:r>
            <w:r>
              <w:t xml:space="preserve"> </w:t>
            </w:r>
            <w:r>
              <w:t/>
            </w:r>
            <w:hyperlink r:id="rId16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7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8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9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ACTIVO-SUBSIDIADO</w:t>
            </w:r>
            <w:r>
              <w:t xml:space="preserve"> </w:t>
            </w:r>
            <w:r>
              <w:t/>
            </w:r>
            <w:hyperlink r:id="rId2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PROTEGER EPS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PORVENIR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2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PROTEGER EPS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El candidato no cuenta con RUT y la EPS en la que se encuentra requiere traslado para su atención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8/POL_PEN_20260821_141102_bed4e0df.jpg" TargetMode="External"/><Relationship Id="rId11" Type="http://schemas.openxmlformats.org/officeDocument/2006/relationships/hyperlink" Target="/storage/uploads/security_evidence/company_1/2026/08/POL_CON_20260821_141438_44f8ef42.jpg" TargetMode="External"/><Relationship Id="rId12" Type="http://schemas.openxmlformats.org/officeDocument/2006/relationships/hyperlink" Target="/storage/uploads/security_evidence/company_1/2026/08/RJ_PEN_20260821_141516_153d5c11.jpg" TargetMode="External"/><Relationship Id="rId13" Type="http://schemas.openxmlformats.org/officeDocument/2006/relationships/hyperlink" Target="/storage/uploads/security_evidence/company_1/2026/08/RJ_GEN_20260821_141556_8cd21d97.jpg" TargetMode="External"/><Relationship Id="rId14" Type="http://schemas.openxmlformats.org/officeDocument/2006/relationships/hyperlink" Target="/storage/uploads/security_evidence/company_1/2026/08/PROC_20260821_141711_f1740512.jpg" TargetMode="External"/><Relationship Id="rId15" Type="http://schemas.openxmlformats.org/officeDocument/2006/relationships/hyperlink" Target="/storage/uploads/security_evidence/company_1/2026/08/RUNT_SIMIT_20260821_141909_c9808c72.jpg" TargetMode="External"/><Relationship Id="rId16" Type="http://schemas.openxmlformats.org/officeDocument/2006/relationships/hyperlink" Target="/storage/uploads/security_evidence/company_1/2026/08/REG_CIVIL_20260821_142003_15d738b0.jpg" TargetMode="External"/><Relationship Id="rId17" Type="http://schemas.openxmlformats.org/officeDocument/2006/relationships/hyperlink" Target="/storage/uploads/security_evidence/company_1/2026/08/RUT_20260821_142148_31820f40.jpg" TargetMode="External"/><Relationship Id="rId18" Type="http://schemas.openxmlformats.org/officeDocument/2006/relationships/hyperlink" Target="/storage/uploads/security_evidence/company_1/2026/08/RUES_20260821_142218_3f1af389.jpg" TargetMode="External"/><Relationship Id="rId19" Type="http://schemas.openxmlformats.org/officeDocument/2006/relationships/hyperlink" Target="/storage/uploads/security_evidence/company_1/2026/08/LIC_RUNT_20260821_141843_74cc857e.jpg" TargetMode="External"/><Relationship Id="rId20" Type="http://schemas.openxmlformats.org/officeDocument/2006/relationships/hyperlink" Target="/storage/uploads/security_evidence/company_1/2026/08/RUAF_AF_20260821_143604_4a44ff66.jpg" TargetMode="External"/><Relationship Id="rId21" Type="http://schemas.openxmlformats.org/officeDocument/2006/relationships/hyperlink" Target="/storage/uploads/security_evidence/company_1/2026/08/BDUA_EST_20260821_143134_84531ece.jpg" TargetMode="External"/><Relationship Id="rId22" Type="http://schemas.openxmlformats.org/officeDocument/2006/relationships/hyperlink" Target="/storage/uploads/security_evidence/company_1/2026/08/INTERPOL_20260821_143741_6ea63783.jpg" TargetMode="External"/><Relationship Id="rId23" Type="http://schemas.openxmlformats.org/officeDocument/2006/relationships/hyperlink" Target="/storage/uploads/security_evidence/company_1/2026/08/REPUT_20260821_143848_367d6c5a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