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14/08/2026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JUAN DAVID PACHECO PALACIO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1004351273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23/10/2017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Evidencia cargada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DOCS_20260814_162610_2b36db5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