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11/08/2026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LEONEL JAVIER TORRES REVEROL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PPT No. 6269417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14/09/2023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N/A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SIN AFILIACION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1_093534_f7514179.jpg" TargetMode="External"/><Relationship Id="rId11" Type="http://schemas.openxmlformats.org/officeDocument/2006/relationships/hyperlink" Target="/storage/uploads/security_evidence/company_1/2026/08/POL_CON_20260811_093604_d5678f9a.jpg" TargetMode="External"/><Relationship Id="rId12" Type="http://schemas.openxmlformats.org/officeDocument/2006/relationships/hyperlink" Target="/storage/uploads/security_evidence/company_1/2026/08/RJ_PEN_20260811_093629_4b2531d1.jpg" TargetMode="External"/><Relationship Id="rId13" Type="http://schemas.openxmlformats.org/officeDocument/2006/relationships/hyperlink" Target="/storage/uploads/security_evidence/company_1/2026/08/RJ_GEN_20260811_093706_074eea12.jpg" TargetMode="External"/><Relationship Id="rId14" Type="http://schemas.openxmlformats.org/officeDocument/2006/relationships/hyperlink" Target="/storage/uploads/security_evidence/company_1/2026/08/CONTRAL_20260811_093818_65a002e0.jpg" TargetMode="External"/><Relationship Id="rId15" Type="http://schemas.openxmlformats.org/officeDocument/2006/relationships/hyperlink" Target="/storage/uploads/security_evidence/company_1/2026/08/PROC_20260811_093853_ca924cdc.jpg" TargetMode="External"/><Relationship Id="rId16" Type="http://schemas.openxmlformats.org/officeDocument/2006/relationships/hyperlink" Target="/storage/uploads/security_evidence/company_1/2026/08/RUNT_SIMIT_20260811_094237_dab394e9.jpg" TargetMode="External"/><Relationship Id="rId17" Type="http://schemas.openxmlformats.org/officeDocument/2006/relationships/hyperlink" Target="/storage/uploads/security_evidence/company_1/2026/08/RUT_20260811_094802_7fac7339.jpg" TargetMode="External"/><Relationship Id="rId18" Type="http://schemas.openxmlformats.org/officeDocument/2006/relationships/hyperlink" Target="/storage/uploads/security_evidence/company_1/2026/08/RUES_20260811_094829_9adb20b5.jpg" TargetMode="External"/><Relationship Id="rId19" Type="http://schemas.openxmlformats.org/officeDocument/2006/relationships/hyperlink" Target="/storage/uploads/security_evidence/company_1/2026/08/LIC_RUNT_20260811_095005_8e33e263.jpg" TargetMode="External"/><Relationship Id="rId20" Type="http://schemas.openxmlformats.org/officeDocument/2006/relationships/hyperlink" Target="/storage/uploads/security_evidence/company_1/2026/08/RUAF_AF_20260811_101555_90b6af5c.jpg" TargetMode="External"/><Relationship Id="rId21" Type="http://schemas.openxmlformats.org/officeDocument/2006/relationships/hyperlink" Target="/storage/uploads/security_evidence/company_1/2026/08/BDUA_EST_20260811_095746_5fdb8d95.jpg" TargetMode="External"/><Relationship Id="rId22" Type="http://schemas.openxmlformats.org/officeDocument/2006/relationships/hyperlink" Target="/storage/uploads/security_evidence/company_1/2026/08/INTERPOL_20260811_100531_8c467b8a.jpg" TargetMode="External"/><Relationship Id="rId23" Type="http://schemas.openxmlformats.org/officeDocument/2006/relationships/hyperlink" Target="/storage/uploads/security_evidence/company_1/2026/08/REPUT_20260811_100621_6649f638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