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19/08/2026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MILY JOHANA GONZÁLEZ SALAMANCA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C.C No. 20958796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14/08/2000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REGISTRADURIA MUNICIPAL SUBACHOQUE - CUNDINAMARCA Nuip/Nip/Tarjeta de Identidad
81080230974 Serial del Registro Civil:
0010708530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 SUBSIDIADA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 S.A. -CM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 SUBSIDIADA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 S.A. -CM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9_132656_d248eb2c.jpg" TargetMode="External"/><Relationship Id="rId11" Type="http://schemas.openxmlformats.org/officeDocument/2006/relationships/hyperlink" Target="/storage/uploads/security_evidence/company_1/2026/08/POL_CON_20260819_132748_0fcc9dfe.jpg" TargetMode="External"/><Relationship Id="rId12" Type="http://schemas.openxmlformats.org/officeDocument/2006/relationships/hyperlink" Target="/storage/uploads/security_evidence/company_1/2026/08/REG_CIVIL_20260819_132935_2d902b3b.jpg" TargetMode="External"/><Relationship Id="rId13" Type="http://schemas.openxmlformats.org/officeDocument/2006/relationships/hyperlink" Target="/storage/uploads/security_evidence/company_1/2026/08/RUAF_AF_20260819_133255_9a7c05a7.jpg" TargetMode="External"/><Relationship Id="rId14" Type="http://schemas.openxmlformats.org/officeDocument/2006/relationships/hyperlink" Target="/storage/uploads/security_evidence/company_1/2026/08/BDUA_EST_20260819_133430_d3019aa5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