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003</w:t>
              <w:br/>
              <w:t>Fecha: 22/07/2026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14/08/2026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Prestación de servicios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SARA PAZ PAZ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CC No. 112153332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04/06/2024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OPERARIA INTEGRAL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0040136172 14 DE JUNIO DE 2006 NOTARIA 1 MAICAO - LA GUAJIRA</w:t>
            </w:r>
            <w:r>
              <w:t xml:space="preserve"> </w:t>
            </w:r>
            <w:r>
              <w:t/>
            </w:r>
            <w:hyperlink r:id="rId1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NO SE HA REPORTADO AFILIACIONES</w:t>
            </w:r>
            <w:r>
              <w:t xml:space="preserve"> </w:t>
            </w:r>
            <w:r>
              <w:t/>
            </w:r>
            <w:hyperlink r:id="rId1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SALUD TOTAL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PORVENIR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N/A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RETIRADA CONTRIBUTIVO</w:t>
            </w:r>
            <w:r>
              <w:t xml:space="preserve"> </w:t>
            </w:r>
            <w:r>
              <w:t/>
            </w:r>
            <w:hyperlink r:id="rId1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SALUD TOTAL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2025-08-31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/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1/2026/08/POL_PEN_20260814_131143_bd63dc13.jpg" TargetMode="External"/><Relationship Id="rId11" Type="http://schemas.openxmlformats.org/officeDocument/2006/relationships/hyperlink" Target="/storage/uploads/security_evidence/company_1/2026/08/POL_CON_20260814_131331_b9d6a9f8.jpg" TargetMode="External"/><Relationship Id="rId12" Type="http://schemas.openxmlformats.org/officeDocument/2006/relationships/hyperlink" Target="/storage/uploads/security_evidence/company_1/2026/08/REG_CIVIL_20260814_132157_cc5ae2e8.jpg" TargetMode="External"/><Relationship Id="rId13" Type="http://schemas.openxmlformats.org/officeDocument/2006/relationships/hyperlink" Target="/storage/uploads/security_evidence/company_1/2026/08/RUAF_AF_20260814_133805_025b5221.jpg" TargetMode="External"/><Relationship Id="rId14" Type="http://schemas.openxmlformats.org/officeDocument/2006/relationships/hyperlink" Target="/storage/uploads/security_evidence/company_1/2026/08/BDUA_EST_20260814_133324_67e3afcd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