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18/08/2026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YEIMI ROCIO ORDOÑEZ OLAYA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C.C No. 1088333093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06/02/2014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REGISTRADURIA MUNICIPAL UTICA - CUNDINAMARCA 0024142659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PENDIENTE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 COTIZANTE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 CONTRIBUTIVO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2020-12-31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8_172505_0273e5f0.jpg" TargetMode="External"/><Relationship Id="rId11" Type="http://schemas.openxmlformats.org/officeDocument/2006/relationships/hyperlink" Target="/storage/uploads/security_evidence/company_1/2026/08/POL_CON_20260818_172621_aab150ab.jpg" TargetMode="External"/><Relationship Id="rId12" Type="http://schemas.openxmlformats.org/officeDocument/2006/relationships/hyperlink" Target="/storage/uploads/security_evidence/company_1/2026/08/REG_CIVIL_20260818_172837_2a0d0b6d.jpg" TargetMode="External"/><Relationship Id="rId13" Type="http://schemas.openxmlformats.org/officeDocument/2006/relationships/hyperlink" Target="/storage/uploads/security_evidence/company_1/2026/08/BDUA_EST_20260818_173046_ae15fb2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