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14/08/2026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YHNELLYS JAHLIXA CASTILLO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P.P.T No. 6480975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04/03/2022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/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 SUBSIDIADA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PROTEGER EPS S.A.S.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N/A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ACTIVA SUBSIDIADA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PROTEGER EPS S.A.S.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2023-05-04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/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14_123712_9ae35c96.jpg" TargetMode="External"/><Relationship Id="rId11" Type="http://schemas.openxmlformats.org/officeDocument/2006/relationships/hyperlink" Target="/storage/uploads/security_evidence/company_1/2026/08/POL_CON_20260814_123827_45d2656b.jpg" TargetMode="External"/><Relationship Id="rId12" Type="http://schemas.openxmlformats.org/officeDocument/2006/relationships/hyperlink" Target="/storage/uploads/security_evidence/company_1/2026/08/RJ_GEN_20260814_124022_d3db8679.jpg" TargetMode="External"/><Relationship Id="rId13" Type="http://schemas.openxmlformats.org/officeDocument/2006/relationships/hyperlink" Target="/storage/uploads/security_evidence/company_1/2026/08/CONTRAL_20260814_124134_7027a274.jpg" TargetMode="External"/><Relationship Id="rId14" Type="http://schemas.openxmlformats.org/officeDocument/2006/relationships/hyperlink" Target="/storage/uploads/security_evidence/company_1/2026/08/RUAF_AF_20260814_124841_43c9845e.jpg" TargetMode="External"/><Relationship Id="rId15" Type="http://schemas.openxmlformats.org/officeDocument/2006/relationships/hyperlink" Target="/storage/uploads/security_evidence/company_1/2026/08/BDUA_EST_20260814_125202_da016086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