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20/08/2026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YUSEILIN GONZALEZ GONZALEZ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PPT No. 6444015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22/07/2022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OPERARIA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SIN REGISTRO EN LA BASE DE DATOS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ACTIVO-SUBSIDIADO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EPS FAMILIAR DE COLOMBIA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SIN AFILIACION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EPS FAMILIAR DE COLOMBIA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No cuenta con Rut y la EPS en la que se encuentra requiere traslado para su atención.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20_105743_6cf550a8.jpg" TargetMode="External"/><Relationship Id="rId11" Type="http://schemas.openxmlformats.org/officeDocument/2006/relationships/hyperlink" Target="/storage/uploads/security_evidence/company_1/2026/08/POL_CON_20260820_105812_40e5acc5.jpg" TargetMode="External"/><Relationship Id="rId12" Type="http://schemas.openxmlformats.org/officeDocument/2006/relationships/hyperlink" Target="/storage/uploads/security_evidence/company_1/2026/08/RJ_PEN_20260820_105841_bd5f4b6f.jpg" TargetMode="External"/><Relationship Id="rId13" Type="http://schemas.openxmlformats.org/officeDocument/2006/relationships/hyperlink" Target="/storage/uploads/security_evidence/company_1/2026/08/RJ_GEN_20260820_105915_ac06d43b.jpg" TargetMode="External"/><Relationship Id="rId14" Type="http://schemas.openxmlformats.org/officeDocument/2006/relationships/hyperlink" Target="/storage/uploads/security_evidence/company_1/2026/08/CONTRAL_20260820_110051_d5dcd5d2.jpg" TargetMode="External"/><Relationship Id="rId15" Type="http://schemas.openxmlformats.org/officeDocument/2006/relationships/hyperlink" Target="/storage/uploads/security_evidence/company_1/2026/08/PROC_20260820_110117_13ee2dd7.jpg" TargetMode="External"/><Relationship Id="rId16" Type="http://schemas.openxmlformats.org/officeDocument/2006/relationships/hyperlink" Target="/storage/uploads/security_evidence/company_1/2026/08/RUNT_SIMIT_20260820_110239_52a2b6f5.jpg" TargetMode="External"/><Relationship Id="rId17" Type="http://schemas.openxmlformats.org/officeDocument/2006/relationships/hyperlink" Target="/storage/uploads/security_evidence/company_1/2026/08/REG_CIVIL_20260820_110438_fa6d5d14.jpg" TargetMode="External"/><Relationship Id="rId18" Type="http://schemas.openxmlformats.org/officeDocument/2006/relationships/hyperlink" Target="/storage/uploads/security_evidence/company_1/2026/08/RUT_20260820_110530_751b2a9e.jpg" TargetMode="External"/><Relationship Id="rId19" Type="http://schemas.openxmlformats.org/officeDocument/2006/relationships/hyperlink" Target="/storage/uploads/security_evidence/company_1/2026/08/RUES_20260820_110601_d7fff8cd.jpg" TargetMode="External"/><Relationship Id="rId20" Type="http://schemas.openxmlformats.org/officeDocument/2006/relationships/hyperlink" Target="/storage/uploads/security_evidence/company_1/2026/08/LIC_RUNT_20260820_110643_85f629c6.jpg" TargetMode="External"/><Relationship Id="rId21" Type="http://schemas.openxmlformats.org/officeDocument/2006/relationships/hyperlink" Target="/storage/uploads/security_evidence/company_1/2026/08/RUAF_AF_20260820_111308_48907a04.jpg" TargetMode="External"/><Relationship Id="rId22" Type="http://schemas.openxmlformats.org/officeDocument/2006/relationships/hyperlink" Target="/storage/uploads/security_evidence/company_1/2026/08/BDUA_EST_20260820_111505_119109a3.jpg" TargetMode="External"/><Relationship Id="rId23" Type="http://schemas.openxmlformats.org/officeDocument/2006/relationships/hyperlink" Target="/storage/uploads/security_evidence/company_1/2026/08/INTERPOL_20260820_111610_35eba3dc.jpg" TargetMode="External"/><Relationship Id="rId24" Type="http://schemas.openxmlformats.org/officeDocument/2006/relationships/hyperlink" Target="/storage/uploads/security_evidence/company_1/2026/08/OFAC_20260820_111708_84f0fa53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