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{{CIUDAD_FECHA}}</w:t>
      </w:r>
    </w:p>
    <w:p>
      <w:pPr>
        <w:spacing w:before="0" w:after="0" w:line="240" w:lineRule="auto"/>
      </w:pPr>
      <w:r>
        <w:rPr>
          <w:rFonts w:ascii="Open Sans" w:hAnsi="Open Sans" w:eastAsia="Open Sans"/>
          <w:b w:val="0"/>
          <w:i w:val="0"/>
          <w:sz w:val="18"/>
        </w:rPr>
        <w:t>Señor(a)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{{COLABORADOR_NOMBRE}}</w:t>
      </w:r>
    </w:p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{{COLABORADOR_DOCUMENTO}}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REFERENCIA: </w:t>
      </w:r>
      <w:r>
        <w:rPr>
          <w:rFonts w:ascii="Open Sans" w:hAnsi="Open Sans" w:eastAsia="Open Sans"/>
          <w:b w:val="0"/>
          <w:i w:val="0"/>
          <w:sz w:val="18"/>
        </w:rPr>
        <w:t>{{REFERENCIA}}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CAUSA: </w:t>
      </w:r>
      <w:r>
        <w:rPr>
          <w:rFonts w:ascii="Open Sans" w:hAnsi="Open Sans" w:eastAsia="Open Sans"/>
          <w:b w:val="0"/>
          <w:i w:val="0"/>
          <w:sz w:val="18"/>
        </w:rPr>
        <w:t>{{CAUSA}}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MODALIDAD: </w:t>
      </w:r>
      <w:r>
        <w:rPr>
          <w:rFonts w:ascii="Open Sans" w:hAnsi="Open Sans" w:eastAsia="Open Sans"/>
          <w:b w:val="0"/>
          <w:i w:val="0"/>
          <w:sz w:val="18"/>
        </w:rPr>
        <w:t>{{MODALIDAD}}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PERIODO: </w:t>
      </w:r>
      <w:r>
        <w:rPr>
          <w:rFonts w:ascii="Open Sans" w:hAnsi="Open Sans" w:eastAsia="Open Sans"/>
          <w:b w:val="0"/>
          <w:i w:val="0"/>
          <w:sz w:val="18"/>
        </w:rPr>
        <w:t>{{PERIODO}}</w:t>
      </w:r>
    </w:p>
    <w:p/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{{PARRAFO_1}}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{{PARRAFO_2}}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{{PARRAFO_3}}</w:t>
      </w:r>
    </w:p>
    <w:p>
      <w:pPr>
        <w:spacing w:before="0" w:after="100" w:line="240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 continuación se presenta el detalle histórico y el estado actualizado de sus vacaciones, para efectos de claridad, trazabilidad y control.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INGRESO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{{FECHA_INGRESO}}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CORTE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{{FECHA_CORTE}}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TIEMPO LIQUIDADO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{{TIEMPO_LIQUIDAR}}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PERIODOS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{{PERIODOS_CAUSADOS}}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{{DIAS_CAUSADOS}}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DE ESTA GESTIÓN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{{DIAS_GESTION}}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ANTES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{{SALDO_ANTES}}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DESPUÉS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{{SALDO_DESPUES}}</w:t>
            </w:r>
          </w:p>
        </w:tc>
      </w:tr>
    </w:tbl>
    <w:p/>
    <w:p>
      <w:pPr>
        <w:spacing w:before="0" w:after="60" w:line="240" w:lineRule="auto"/>
        <w:jc w:val="center"/>
      </w:pPr>
      <w:r>
        <w:rPr>
          <w:rFonts w:ascii="Open Sans" w:hAnsi="Open Sans" w:eastAsia="Open Sans"/>
          <w:b/>
          <w:i w:val="0"/>
          <w:sz w:val="18"/>
        </w:rPr>
        <w:t>DETALLE HISTÓRICO DE VACACIONES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84"/>
        <w:gridCol w:w="1184"/>
        <w:gridCol w:w="1184"/>
        <w:gridCol w:w="1184"/>
        <w:gridCol w:w="1184"/>
        <w:gridCol w:w="1184"/>
        <w:gridCol w:w="1184"/>
        <w:gridCol w:w="1184"/>
        <w:gridCol w:w="1184"/>
      </w:tblGrid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 CAUSADO</w:t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DISFRUTE / COMPENSACIÓN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MODALIDAD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SALDO</w:t>
            </w:r>
          </w:p>
        </w:tc>
      </w:tr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TIPO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PENDIENTE</w:t>
            </w:r>
          </w:p>
        </w:tc>
      </w:tr>
      <w:tr>
        <w:tc>
          <w:tcPr>
            <w:tcW w:type="dxa" w:w="1184"/>
          </w:tcPr>
          <w:p>
            <w:r>
              <w:t>{{HISTORIAL_FILAS}}</w:t>
            </w:r>
          </w:p>
        </w:tc>
        <w:tc>
          <w:tcPr>
            <w:tcW w:type="dxa" w:w="1184"/>
          </w:tcPr>
          <w:p>
            <w:r/>
          </w:p>
        </w:tc>
        <w:tc>
          <w:tcPr>
            <w:tcW w:type="dxa" w:w="1184"/>
          </w:tcPr>
          <w:p>
            <w:r/>
          </w:p>
        </w:tc>
        <w:tc>
          <w:tcPr>
            <w:tcW w:type="dxa" w:w="1184"/>
          </w:tcPr>
          <w:p>
            <w:r/>
          </w:p>
        </w:tc>
        <w:tc>
          <w:tcPr>
            <w:tcW w:type="dxa" w:w="1184"/>
          </w:tcPr>
          <w:p>
            <w:r/>
          </w:p>
        </w:tc>
        <w:tc>
          <w:tcPr>
            <w:tcW w:type="dxa" w:w="1184"/>
          </w:tcPr>
          <w:p>
            <w:r/>
          </w:p>
        </w:tc>
        <w:tc>
          <w:tcPr>
            <w:tcW w:type="dxa" w:w="1184"/>
          </w:tcPr>
          <w:p>
            <w:r/>
          </w:p>
        </w:tc>
        <w:tc>
          <w:tcPr>
            <w:tcW w:type="dxa" w:w="1184"/>
          </w:tcPr>
          <w:p>
            <w:r/>
          </w:p>
        </w:tc>
        <w:tc>
          <w:tcPr>
            <w:tcW w:type="dxa" w:w="1184"/>
          </w:tcPr>
          <w:p>
            <w:r/>
          </w:p>
        </w:tc>
      </w:tr>
    </w:tbl>
    <w:p/>
    <w:p>
      <w:pPr>
        <w:spacing w:before="0" w:after="320" w:line="240" w:lineRule="auto"/>
      </w:pPr>
      <w:r>
        <w:rPr>
          <w:rFonts w:ascii="Open Sans" w:hAnsi="Open Sans" w:eastAsia="Open Sans"/>
          <w:b w:val="0"/>
          <w:i w:val="0"/>
          <w:sz w:val="18"/>
        </w:rPr>
        <w:t>Cordialmente,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{{FIRMA_NOMBRE}}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{{FIRMA_CARGO}}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{{EMPRESA_NOMBRE}}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{{EMPRESA_NIT}}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48" w:right="792" w:bottom="792" w:left="792" w:header="288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Open Sans" w:hAnsi="Open Sans" w:eastAsia="Open Sans"/>
        <w:b w:val="0"/>
        <w:i w:val="0"/>
        <w:sz w:val="18"/>
      </w:rPr>
      <w:t>Gestión Empresarial Externa - GE. Documento controlado por Mandatos Abogados®</w:t>
      <w:br/>
    </w:r>
    <w:r>
      <w:rPr>
        <w:rFonts w:ascii="Open Sans" w:hAnsi="Open Sans" w:eastAsia="Open Sans"/>
        <w:b w:val="0"/>
        <w:i w:val="0"/>
        <w:sz w:val="18"/>
      </w:rPr>
      <w:t>info@mandatosabogados.com | www.mandatosabogados.com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3528"/>
      <w:gridCol w:w="3528"/>
      <w:gridCol w:w="3528"/>
    </w:tblGrid>
    <w:tr>
      <w:tc>
        <w:tcPr>
          <w:tcW w:type="dxa" w:w="180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685800" cy="371475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3D0BA352-4DAA-44A5-AAD4-323A0B9DE690.jpe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371475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84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spacing w:before="0" w:after="0" w:line="240" w:lineRule="auto"/>
            <w:jc w:val="center"/>
          </w:pPr>
          <w:r>
            <w:rPr>
              <w:rFonts w:ascii="Open Sans" w:hAnsi="Open Sans" w:eastAsia="Open Sans"/>
              <w:b/>
              <w:i w:val="0"/>
              <w:sz w:val="18"/>
            </w:rPr>
            <w:t>{{TITULO}}</w:t>
          </w:r>
        </w:p>
      </w:tc>
      <w:tc>
        <w:tcPr>
          <w:tcW w:type="dxa" w:w="1944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1005840" cy="454129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840" cy="45412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spacing w:before="0" w:after="0" w:line="240" w:lineRule="auto"/>
      <w:jc w:val="right"/>
    </w:pPr>
    <w:r>
      <w:rPr>
        <w:rFonts w:ascii="Open Sans" w:hAnsi="Open Sans" w:eastAsia="Open Sans"/>
        <w:b w:val="0"/>
        <w:i w:val="0"/>
        <w:sz w:val="18"/>
      </w:rPr>
      <w:t>Código: GE-VG-24  |  Versión: 002  |  Fecha de actualización: 20/07/2026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Open Sans" w:hAnsi="Open Sans" w:eastAsia="Open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