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{{F_EST}}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{{TIPO}}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{{NOMBRE}}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{{ID}}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{{F_EXP}}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{{OBS}}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{{POL_PEN}}</w:t>
            </w:r>
            <w:r>
              <w:t xml:space="preserve"> </w:t>
            </w:r>
            <w:r>
              <w:t>{{POL_PEN_EVI}}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{{POL_PEN_OBS}}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{{POL_CON}}</w:t>
            </w:r>
            <w:r>
              <w:t xml:space="preserve"> </w:t>
            </w:r>
            <w:r>
              <w:t>{{POL_CON_EVI}}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{{POL_CON_OBS}}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{{RJ_PEN}}</w:t>
            </w:r>
            <w:r>
              <w:t xml:space="preserve"> </w:t>
            </w:r>
            <w:r>
              <w:t>{{RJ_PEN_EVI}}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{{RJ_PEN_OBS}}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{{RJ_GEN}}</w:t>
            </w:r>
            <w:r>
              <w:t xml:space="preserve"> </w:t>
            </w:r>
            <w:r>
              <w:t>{{RJ_GEN_EVI}}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{{RJ_GEN_OBS}}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{{CONTRAL}}</w:t>
            </w:r>
            <w:r>
              <w:t xml:space="preserve"> </w:t>
            </w:r>
            <w:r>
              <w:t>{{CONTRAL_EVI}}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{{CONTRAL_OBS}}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{{PROC}}</w:t>
            </w:r>
            <w:r>
              <w:t xml:space="preserve"> </w:t>
            </w:r>
            <w:r>
              <w:t>{{PROC_EVI}}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{{PROC_OBS}}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{{RUNT_SIMIT}}</w:t>
            </w:r>
            <w:r>
              <w:t xml:space="preserve"> </w:t>
            </w:r>
            <w:r>
              <w:t>{{RUNT_SIMIT_EVI}}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{{RUNT_SIMIT_OBS}}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{{BDME}}</w:t>
            </w:r>
            <w:r>
              <w:t xml:space="preserve"> </w:t>
            </w:r>
            <w:r>
              <w:t>{{BDME_EVI}}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{{BDME_OBS}}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{{REG_CIVIL}}</w:t>
            </w:r>
            <w:r>
              <w:t xml:space="preserve"> </w:t>
            </w:r>
            <w:r>
              <w:t>{{REG_CIVIL_EVI}}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{{REG_CIVIL_OBS}}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{{RUT}}</w:t>
            </w:r>
            <w:r>
              <w:t xml:space="preserve"> </w:t>
            </w:r>
            <w:r>
              <w:t>{{RUT_EVI}}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{{RUT_OBS}}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{{RUES}}</w:t>
            </w:r>
            <w:r>
              <w:t xml:space="preserve"> </w:t>
            </w:r>
            <w:r>
              <w:t>{{RUES_EVI}}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{{RUES_OBS}}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{{LIC_RUNT}}</w:t>
            </w:r>
            <w:r>
              <w:t xml:space="preserve"> </w:t>
            </w:r>
            <w:r>
              <w:t>{{LIC_RUNT_EVI}}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{{LIC_RUNT_OBS}}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{{RUAF_AF}}</w:t>
            </w:r>
            <w:r>
              <w:t xml:space="preserve"> </w:t>
            </w:r>
            <w:r>
              <w:t>{{RUAF_AF_EVI}}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{{RUAF_EPS}}</w:t>
            </w:r>
            <w:r>
              <w:t xml:space="preserve"> </w:t>
            </w:r>
            <w:r>
              <w:t>{{RUAF_EPS_EVI}}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{{RUAF_AFP}}</w:t>
            </w:r>
            <w:r>
              <w:t xml:space="preserve"> </w:t>
            </w:r>
            <w:r>
              <w:t>{{RUAF_AFP_EVI}}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{{RUAF_ARL}}</w:t>
            </w:r>
            <w:r>
              <w:t xml:space="preserve"> </w:t>
            </w:r>
            <w:r>
              <w:t>{{RUAF_ARL_EVI}}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{{BDUA_EST}}</w:t>
            </w:r>
            <w:r>
              <w:t xml:space="preserve"> </w:t>
            </w:r>
            <w:r>
              <w:t>{{BDUA_EST_EVI}}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{{BDUA_EPS}}</w:t>
            </w:r>
            <w:r>
              <w:t xml:space="preserve"> </w:t>
            </w:r>
            <w:r>
              <w:t>{{BDUA_EPS_EVI}}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{{BDUA_FECHA}}</w:t>
            </w:r>
            <w:r>
              <w:t xml:space="preserve"> </w:t>
            </w:r>
            <w:r>
              <w:t>{{BDUA_FECHA_EVI}}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{{INTERPOL}}</w:t>
            </w:r>
            <w:r>
              <w:t xml:space="preserve"> </w:t>
            </w:r>
            <w:r>
              <w:t>{{INTERPOL_EVI}}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{{INTERPOL_OBS}}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{{OFAC}}</w:t>
            </w:r>
            <w:r>
              <w:t xml:space="preserve"> </w:t>
            </w:r>
            <w:r>
              <w:t>{{OFAC_EVI}}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{{OFAC_OBS}}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{{REPUT}}</w:t>
            </w:r>
            <w:r>
              <w:t xml:space="preserve"> </w:t>
            </w:r>
            <w:r>
              <w:t>{{REPUT_EVI}}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{{REPUT_OBS}}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{{DOCS}}</w:t>
            </w:r>
            <w:r>
              <w:t xml:space="preserve"> </w:t>
            </w:r>
            <w:r>
              <w:t>{{DOCS_EVI}}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{{DOCS_OBS}}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{{CONCEPTO}}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{{CONCEPTO_DETALLE}}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{{OBS_RESUMEN}}</w:t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