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44"/>
        <w:gridCol w:w="6984"/>
        <w:gridCol w:w="1728"/>
      </w:tblGrid>
      <w:tr>
        <w:tc>
          <w:tcPr>
            <w:tcW w:type="dxa" w:w="3456"/>
            <w:vAlign w:val="center"/>
            <w:tcBorders>
              <w:top w:val="single" w:sz="4" w:color="D7E7EC"/>
              <w:left w:val="single" w:sz="4" w:color="D7E7EC"/>
              <w:bottom w:val="single" w:sz="4" w:color="D7E7EC"/>
              <w:right w:val="single" w:sz="4" w:color="D7E7EC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960120" cy="521665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52166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456"/>
            <w:vAlign w:val="center"/>
            <w:tcBorders>
              <w:top w:val="single" w:sz="4" w:color="D7E7EC"/>
              <w:left w:val="single" w:sz="4" w:color="D7E7EC"/>
              <w:bottom w:val="single" w:sz="4" w:color="D7E7EC"/>
              <w:right w:val="single" w:sz="4" w:color="D7E7EC"/>
            </w:tcBorders>
          </w:tcPr>
          <w:p>
            <w:pPr>
              <w:jc w:val="center"/>
            </w:pPr>
            <w:r>
              <w:rPr>
                <w:rFonts w:ascii="Open Sans" w:hAnsi="Open Sans"/>
                <w:b/>
                <w:sz w:val="22"/>
              </w:rPr>
              <w:t>{{EMPRESA_NOMBRE}}</w:t>
            </w:r>
            <w:r>
              <w:rPr>
                <w:rFonts w:ascii="Open Sans" w:hAnsi="Open Sans"/>
                <w:sz w:val="17"/>
              </w:rPr>
              <w:br/>
              <w:t>NIT {{EMPRESA_NIT}}</w:t>
            </w:r>
            <w:r>
              <w:rPr>
                <w:rFonts w:ascii="Open Sans" w:hAnsi="Open Sans"/>
                <w:b/>
                <w:sz w:val="19"/>
              </w:rPr>
              <w:br/>
              <w:t>GESTIÓN DE VACACIONES</w:t>
            </w:r>
          </w:p>
        </w:tc>
        <w:tc>
          <w:tcPr>
            <w:tcW w:type="dxa" w:w="3456"/>
            <w:vAlign w:val="center"/>
            <w:tcBorders>
              <w:top w:val="single" w:sz="4" w:color="D7E7EC"/>
              <w:left w:val="single" w:sz="4" w:color="D7E7EC"/>
              <w:bottom w:val="single" w:sz="4" w:color="D7E7EC"/>
              <w:right w:val="single" w:sz="4" w:color="D7E7EC"/>
            </w:tcBorders>
          </w:tcPr>
          <w:p>
            <w:pPr>
              <w:jc w:val="center"/>
            </w:pPr>
            <w:r>
              <w:rPr>
                <w:rFonts w:ascii="Open Sans" w:hAnsi="Open Sans"/>
                <w:b/>
                <w:sz w:val="17"/>
              </w:rPr>
              <w:t>{{RADICADO}}</w:t>
            </w:r>
          </w:p>
        </w:tc>
      </w:tr>
    </w:tbl>
    <w:p/>
    <w:p>
      <w:pPr>
        <w:jc w:val="right"/>
      </w:pPr>
      <w:r>
        <w:t>{{FECHA_COMUNICACION}}</w:t>
      </w:r>
    </w:p>
    <w:p>
      <w:r>
        <w:t>Señor(a)</w:t>
        <w:br/>
      </w:r>
      <w:r>
        <w:rPr>
          <w:b/>
        </w:rPr>
        <w:t>{{COLABORADOR_NOMBRE}}</w:t>
      </w:r>
      <w:r>
        <w:br/>
        <w:t>{{COLABORADOR_DOCUMENTO}}</w:t>
        <w:br/>
        <w:t>{{CARGO}}</w:t>
      </w:r>
    </w:p>
    <w:p>
      <w:pPr>
        <w:jc w:val="center"/>
      </w:pPr>
      <w:r>
        <w:rPr>
          <w:b/>
          <w:sz w:val="20"/>
        </w:rPr>
        <w:t>{{ASUNTO}}</w:t>
      </w:r>
    </w:p>
    <w:p>
      <w:r>
        <w:t>Apreciado(a) señor(a) {{COLABORADOR_NOMBRE}}:</w:t>
      </w:r>
    </w:p>
    <w:p>
      <w:pPr>
        <w:spacing w:after="120"/>
        <w:jc w:val="both"/>
      </w:pPr>
      <w:r>
        <w:t>{{P1}}</w:t>
      </w:r>
    </w:p>
    <w:p>
      <w:pPr>
        <w:spacing w:after="120"/>
        <w:jc w:val="both"/>
      </w:pPr>
      <w:r>
        <w:t>{{P2}}</w:t>
      </w:r>
    </w:p>
    <w:p>
      <w:pPr>
        <w:spacing w:after="120"/>
        <w:jc w:val="both"/>
      </w:pPr>
      <w:r>
        <w:t>{{P3}}</w:t>
      </w:r>
    </w:p>
    <w:p>
      <w:pPr>
        <w:spacing w:after="120"/>
        <w:jc w:val="both"/>
      </w:pPr>
      <w:r>
        <w:t>{{P4}}</w:t>
      </w:r>
    </w:p>
    <w:p>
      <w:pPr>
        <w:spacing w:after="120"/>
        <w:jc w:val="both"/>
      </w:pPr>
      <w:r>
        <w:t>{{P5}}</w:t>
      </w:r>
    </w:p>
    <w:p>
      <w:pPr>
        <w:spacing w:after="120"/>
        <w:jc w:val="both"/>
      </w:pPr>
      <w:r>
        <w:t>{{P6}}</w:t>
      </w:r>
    </w:p>
    <w:p/>
    <w:p>
      <w:r>
        <w:t>Atentamente,</w:t>
      </w:r>
    </w:p>
    <w:p/>
    <w:p/>
    <w:p>
      <w:r>
        <w:rPr>
          <w:b/>
        </w:rPr>
        <w:t>{{FIRMANTE_NOMBRE}}</w:t>
      </w:r>
      <w:r>
        <w:br/>
        <w:t>{{FIRMANTE_CARGO}}</w:t>
      </w:r>
    </w:p>
    <w:sectPr w:rsidR="00FC693F" w:rsidRPr="0006063C" w:rsidSect="00034616"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Open Sans" w:hAnsi="Open Sans"/>
        <w:sz w:val="14"/>
      </w:rPr>
      <w:t>GE-MD-TH-VAC · Documento generado desde Mandatos GE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